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A42627" w14:textId="63F61F20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677A3A">
        <w:t>6.7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51C54318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0E3E83">
        <w:t>4.3.23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31317DDF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0E3E83">
        <w:t>Gegadigde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0E3E83">
        <w:t>Gegadigde</w:t>
      </w:r>
      <w:r w:rsidRPr="00C43595">
        <w:t xml:space="preserve"> mogelijk is zal er toe leiden dat de betreffende referentie niet in de beoordeling meegenomen zal worden. </w:t>
      </w:r>
      <w:r w:rsidR="000E3E83">
        <w:t>SARO</w:t>
      </w:r>
      <w:r>
        <w:t xml:space="preserve"> </w:t>
      </w:r>
      <w:r w:rsidRPr="00C43595">
        <w:t>zal geen ‘non disclosure agreements’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122BE4" w:rsidRPr="00965054" w14:paraId="2869E179" w14:textId="77777777" w:rsidTr="00F2627A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59" w:type="dxa"/>
            <w:shd w:val="clear" w:color="auto" w:fill="auto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00F2627A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  <w:shd w:val="clear" w:color="auto" w:fill="auto"/>
          </w:tcPr>
          <w:p w14:paraId="5212F11F" w14:textId="31C807C2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 xml:space="preserve">Naam </w:t>
            </w:r>
            <w:r w:rsidR="00E20951">
              <w:t>Gegadigde</w:t>
            </w:r>
          </w:p>
        </w:tc>
        <w:tc>
          <w:tcPr>
            <w:tcW w:w="2046" w:type="dxa"/>
            <w:shd w:val="clear" w:color="auto" w:fill="auto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00F2627A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00F2627A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00F2627A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00F2627A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00F2627A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31F331B" w14:textId="77777777" w:rsidTr="00F2627A">
        <w:tc>
          <w:tcPr>
            <w:tcW w:w="453" w:type="dxa"/>
          </w:tcPr>
          <w:p w14:paraId="56FDACE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5CDE442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55E85A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DDC9A7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A547F1A" w14:textId="77777777" w:rsidTr="00F2627A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A4D7AE9" w14:textId="12F76F6A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</w:t>
            </w:r>
            <w:r w:rsidR="00E57D9A">
              <w:rPr>
                <w:bCs/>
              </w:rPr>
              <w:t>- en eind</w:t>
            </w:r>
            <w:r w:rsidRPr="00B76C96">
              <w:rPr>
                <w:bCs/>
              </w:rPr>
              <w:t>datum opdracht</w:t>
            </w:r>
            <w:r w:rsidR="00E57D9A">
              <w:rPr>
                <w:bCs/>
              </w:rPr>
              <w:t xml:space="preserve">; datum </w:t>
            </w:r>
            <w:r w:rsidR="007E2285">
              <w:rPr>
                <w:bCs/>
              </w:rPr>
              <w:t>live-gang</w:t>
            </w:r>
          </w:p>
        </w:tc>
        <w:tc>
          <w:tcPr>
            <w:tcW w:w="2046" w:type="dxa"/>
            <w:shd w:val="clear" w:color="auto" w:fill="auto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F2627A" w:rsidRPr="00965054" w14:paraId="34E3B2D8" w14:textId="77777777" w:rsidTr="00F2627A">
        <w:trPr>
          <w:trHeight w:val="640"/>
          <w:tblHeader/>
        </w:trPr>
        <w:tc>
          <w:tcPr>
            <w:tcW w:w="453" w:type="dxa"/>
          </w:tcPr>
          <w:p w14:paraId="4AA2092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546B866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451CEB9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59" w:type="dxa"/>
            <w:shd w:val="clear" w:color="auto" w:fill="auto"/>
          </w:tcPr>
          <w:p w14:paraId="01878F40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F2627A" w:rsidRPr="00965054" w14:paraId="60A451F5" w14:textId="77777777" w:rsidTr="00F2627A">
        <w:tc>
          <w:tcPr>
            <w:tcW w:w="453" w:type="dxa"/>
          </w:tcPr>
          <w:p w14:paraId="1E50E24F" w14:textId="3CB11E50" w:rsidR="00F2627A" w:rsidRDefault="00F2627A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3E5B8FE7" w14:textId="47B01132" w:rsidR="00F2627A" w:rsidRPr="00B76C96" w:rsidRDefault="00F2627A" w:rsidP="003E75B4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106E61" w:rsidRPr="00DB7BFF">
              <w:t xml:space="preserve">het op een veilige </w:t>
            </w:r>
            <w:r w:rsidR="00106E61" w:rsidRPr="00DB7BFF">
              <w:lastRenderedPageBreak/>
              <w:t>wijze via het internet ter beschikking stellen van een beproefd</w:t>
            </w:r>
            <w:r w:rsidR="00106E61">
              <w:t>e</w:t>
            </w:r>
            <w:r w:rsidR="00106E61" w:rsidRPr="00DB7BFF">
              <w:t>, werkend</w:t>
            </w:r>
            <w:r w:rsidR="00106E61">
              <w:t>e</w:t>
            </w:r>
            <w:r w:rsidR="00106E61" w:rsidRPr="00DB7BFF">
              <w:t xml:space="preserve"> en gebruiksvriendelijk geïntegreerde cloudoplossing voor </w:t>
            </w:r>
            <w:r w:rsidR="00106E61">
              <w:t>financiën en HRM</w:t>
            </w:r>
            <w:r w:rsidR="00106E61" w:rsidRPr="00DB7BFF">
              <w:t xml:space="preserve"> als Commercial Off-The-Shelf product, met daarin beheer van met minimaal </w:t>
            </w:r>
            <w:r w:rsidR="00106E61">
              <w:t>twee gescheiden organisatieonderdelen</w:t>
            </w:r>
          </w:p>
        </w:tc>
        <w:tc>
          <w:tcPr>
            <w:tcW w:w="2046" w:type="dxa"/>
            <w:shd w:val="clear" w:color="auto" w:fill="auto"/>
          </w:tcPr>
          <w:p w14:paraId="59AC5F24" w14:textId="77777777" w:rsidR="00F2627A" w:rsidRPr="0081594A" w:rsidRDefault="00F2627A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4CADA32" w14:textId="77777777" w:rsidR="00F2627A" w:rsidRPr="0081594A" w:rsidRDefault="00F2627A" w:rsidP="00D84E2D">
            <w:pPr>
              <w:pStyle w:val="BasistekstEmtio"/>
            </w:pPr>
          </w:p>
        </w:tc>
      </w:tr>
      <w:tr w:rsidR="00F2627A" w:rsidRPr="00965054" w14:paraId="56FFAB7E" w14:textId="77777777" w:rsidTr="00F2627A">
        <w:tc>
          <w:tcPr>
            <w:tcW w:w="453" w:type="dxa"/>
          </w:tcPr>
          <w:p w14:paraId="1AE91EE4" w14:textId="4A8848D4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7C52C01B" w14:textId="64A5CDE2" w:rsidR="00F2627A" w:rsidRDefault="00F2627A" w:rsidP="00122BE4">
            <w:r>
              <w:rPr>
                <w:bCs/>
              </w:rPr>
              <w:t xml:space="preserve">Uit de referentieopdracht blijkt kennis van en ervaring met </w:t>
            </w:r>
            <w:r w:rsidR="00B1682E">
              <w:rPr>
                <w:bCs/>
              </w:rPr>
              <w:t xml:space="preserve">de </w:t>
            </w:r>
            <w:r w:rsidR="00B1682E" w:rsidRPr="00DB7BFF">
              <w:t xml:space="preserve">inrichting van de benodigde systeemomgeving en het ondersteunen van de beheerorganisatie voor een outsourcing scenario, met flexibel inzetbare experts van </w:t>
            </w:r>
            <w:r w:rsidR="00B1682E">
              <w:t>Inschrijver</w:t>
            </w:r>
            <w:r w:rsidR="00B1682E" w:rsidRPr="00DB7BFF">
              <w:t xml:space="preserve"> met zowel sector</w:t>
            </w:r>
            <w:r w:rsidR="00B1682E">
              <w:t xml:space="preserve"> (PO/VO-onderwijs)</w:t>
            </w:r>
            <w:r w:rsidR="00B1682E" w:rsidRPr="00DB7BFF">
              <w:t>, systeem- als proceskennis</w:t>
            </w:r>
          </w:p>
        </w:tc>
        <w:tc>
          <w:tcPr>
            <w:tcW w:w="2046" w:type="dxa"/>
            <w:shd w:val="clear" w:color="auto" w:fill="auto"/>
          </w:tcPr>
          <w:p w14:paraId="0DA0BD41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6A891A63" w14:textId="77777777" w:rsidR="00F2627A" w:rsidRPr="0081594A" w:rsidRDefault="00F2627A" w:rsidP="00122BE4">
            <w:pPr>
              <w:pStyle w:val="BasistekstEmtio"/>
            </w:pPr>
          </w:p>
        </w:tc>
      </w:tr>
      <w:tr w:rsidR="00F2627A" w:rsidRPr="00965054" w14:paraId="58BA2C14" w14:textId="77777777" w:rsidTr="00F2627A">
        <w:tc>
          <w:tcPr>
            <w:tcW w:w="453" w:type="dxa"/>
          </w:tcPr>
          <w:p w14:paraId="2962F6DD" w14:textId="7649F6D8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54A539F3" w14:textId="0A5ECAFD" w:rsidR="00F2627A" w:rsidRDefault="00F2627A" w:rsidP="00122BE4">
            <w:r w:rsidRPr="00FD6ACC">
              <w:rPr>
                <w:bCs/>
              </w:rPr>
              <w:t xml:space="preserve">Uit de referentieopdracht blijkt kennis van en ervaring met </w:t>
            </w:r>
            <w:r>
              <w:t>het</w:t>
            </w:r>
            <w:r w:rsidR="00CB27BE" w:rsidRPr="00DB7BFF">
              <w:t xml:space="preserve"> uitvoeren van een migratie vanuit </w:t>
            </w:r>
            <w:r w:rsidR="00CB27BE">
              <w:t xml:space="preserve">een </w:t>
            </w:r>
            <w:r w:rsidR="00CB27BE" w:rsidRPr="00DB7BFF">
              <w:t xml:space="preserve">bestaande applicatie naar </w:t>
            </w:r>
            <w:r w:rsidR="00CB27BE">
              <w:t>de</w:t>
            </w:r>
            <w:r w:rsidR="00CB27BE" w:rsidRPr="00DB7BFF">
              <w:t xml:space="preserve"> aan te bieden </w:t>
            </w:r>
            <w:r w:rsidR="00CB27BE">
              <w:t>integrale Bedrijfsvoeringsoplossing;</w:t>
            </w:r>
            <w:r w:rsidR="00CB27BE" w:rsidRPr="00DB7BFF">
              <w:t xml:space="preserve"> </w:t>
            </w:r>
            <w:r w:rsidR="00CB27BE">
              <w:t>h</w:t>
            </w:r>
            <w:r w:rsidR="00CB27BE" w:rsidRPr="00DB7BFF">
              <w:t xml:space="preserve">ierbij rekening houdend met verschillende opslagstructuren, verbetering datakwaliteit door </w:t>
            </w:r>
            <w:r w:rsidR="00CB27BE" w:rsidRPr="00DB7BFF">
              <w:lastRenderedPageBreak/>
              <w:t>validatie, conversie, verrijking en ontdubbeling</w:t>
            </w:r>
          </w:p>
        </w:tc>
        <w:tc>
          <w:tcPr>
            <w:tcW w:w="2046" w:type="dxa"/>
            <w:shd w:val="clear" w:color="auto" w:fill="auto"/>
          </w:tcPr>
          <w:p w14:paraId="61AD0BEC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6AF451C" w14:textId="77777777" w:rsidR="00F2627A" w:rsidRPr="0081594A" w:rsidRDefault="00F2627A" w:rsidP="00122BE4">
            <w:pPr>
              <w:pStyle w:val="BasistekstEmtio"/>
            </w:pPr>
          </w:p>
        </w:tc>
      </w:tr>
      <w:tr w:rsidR="00F2627A" w:rsidRPr="00965054" w14:paraId="781593DA" w14:textId="77777777" w:rsidTr="00F2627A">
        <w:tc>
          <w:tcPr>
            <w:tcW w:w="453" w:type="dxa"/>
          </w:tcPr>
          <w:p w14:paraId="7939EBCE" w14:textId="3BB31F51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  <w:shd w:val="clear" w:color="auto" w:fill="auto"/>
          </w:tcPr>
          <w:p w14:paraId="3E18374C" w14:textId="32AE03EC" w:rsidR="00F2627A" w:rsidRPr="00FD6ACC" w:rsidRDefault="00F2627A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B944EC" w:rsidRPr="00DB7BFF">
              <w:t xml:space="preserve">het opleiden van </w:t>
            </w:r>
            <w:r w:rsidR="00B944EC">
              <w:t>eindgebruikers</w:t>
            </w:r>
            <w:r w:rsidR="00B944EC" w:rsidRPr="00DB7BFF">
              <w:t xml:space="preserve"> binnen de klantorganisatie middels opgezette trainingen/opleidingen op basis van procesbeschrijvingen inclusief gebruikershandleidingen en andere ondersteunende materialen (</w:t>
            </w:r>
            <w:r w:rsidR="00B944EC">
              <w:t xml:space="preserve">bijvoorbeeld </w:t>
            </w:r>
            <w:r w:rsidR="00B944EC" w:rsidRPr="00DB7BFF">
              <w:t>E-learning)</w:t>
            </w:r>
          </w:p>
        </w:tc>
        <w:tc>
          <w:tcPr>
            <w:tcW w:w="2046" w:type="dxa"/>
            <w:shd w:val="clear" w:color="auto" w:fill="auto"/>
          </w:tcPr>
          <w:p w14:paraId="420E2305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33624A70" w14:textId="77777777" w:rsidR="00F2627A" w:rsidRPr="0081594A" w:rsidRDefault="00F2627A" w:rsidP="00122BE4">
            <w:pPr>
              <w:pStyle w:val="BasistekstEmtio"/>
            </w:pPr>
          </w:p>
        </w:tc>
      </w:tr>
      <w:tr w:rsidR="00BA1127" w:rsidRPr="00965054" w14:paraId="09D7C1FF" w14:textId="77777777" w:rsidTr="00F2627A">
        <w:tc>
          <w:tcPr>
            <w:tcW w:w="453" w:type="dxa"/>
          </w:tcPr>
          <w:p w14:paraId="16EE2557" w14:textId="4EF37C74" w:rsidR="00BA1127" w:rsidRDefault="00E20951" w:rsidP="00BA1127">
            <w:pPr>
              <w:pStyle w:val="BasistekstEmti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739" w:type="dxa"/>
            <w:shd w:val="clear" w:color="auto" w:fill="auto"/>
          </w:tcPr>
          <w:p w14:paraId="491B48AE" w14:textId="2AE6D1F0" w:rsidR="00BA1127" w:rsidRPr="00FD6ACC" w:rsidRDefault="00BA1127" w:rsidP="00BA1127">
            <w:pPr>
              <w:rPr>
                <w:bCs/>
              </w:rPr>
            </w:pPr>
            <w:r w:rsidRPr="00DE34EB">
              <w:rPr>
                <w:bCs/>
              </w:rPr>
              <w:t xml:space="preserve">Uit de referentieopdracht blijkt kennis van en ervaring met </w:t>
            </w:r>
            <w:r w:rsidR="00514FD0" w:rsidRPr="00DB7BFF">
              <w:t xml:space="preserve">het toegankelijk maken/houden van alle data uit de aan te bieden </w:t>
            </w:r>
            <w:r w:rsidR="00514FD0">
              <w:t>integrale Bedrijfsvoeringsoplossing</w:t>
            </w:r>
            <w:r w:rsidR="00514FD0" w:rsidRPr="00DB7BFF">
              <w:t xml:space="preserve"> (zowel transactie data, verwerkte data, als setup data) en </w:t>
            </w:r>
            <w:r w:rsidR="00514FD0">
              <w:t xml:space="preserve">deze </w:t>
            </w:r>
            <w:r w:rsidR="00514FD0" w:rsidRPr="00DB7BFF">
              <w:t>beschikbaar houden om op een gecontroleerde en efficiënte manier in te lezen in BI tooling zodat deze data gebruikt kan worden voor aanvullende rapportages, dashboards en het combineren van bedrijfsvoering</w:t>
            </w:r>
            <w:r w:rsidR="00514FD0">
              <w:t>s</w:t>
            </w:r>
            <w:r w:rsidR="00514FD0" w:rsidRPr="00DB7BFF">
              <w:t>data met overige bronnen</w:t>
            </w:r>
          </w:p>
        </w:tc>
        <w:tc>
          <w:tcPr>
            <w:tcW w:w="2046" w:type="dxa"/>
            <w:shd w:val="clear" w:color="auto" w:fill="auto"/>
          </w:tcPr>
          <w:p w14:paraId="36C01F64" w14:textId="77777777" w:rsidR="00BA1127" w:rsidRPr="0081594A" w:rsidRDefault="00BA1127" w:rsidP="00BA1127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0381138D" w14:textId="77777777" w:rsidR="00BA1127" w:rsidRPr="0081594A" w:rsidRDefault="00BA1127" w:rsidP="00BA1127">
            <w:pPr>
              <w:pStyle w:val="BasistekstEmtio"/>
            </w:pPr>
          </w:p>
        </w:tc>
      </w:tr>
      <w:tr w:rsidR="00BA1127" w:rsidRPr="00965054" w14:paraId="09F75B04" w14:textId="77777777" w:rsidTr="00F2627A">
        <w:tc>
          <w:tcPr>
            <w:tcW w:w="453" w:type="dxa"/>
          </w:tcPr>
          <w:p w14:paraId="302421DD" w14:textId="367FD028" w:rsidR="00BA1127" w:rsidRDefault="00E20951" w:rsidP="00BA1127">
            <w:pPr>
              <w:pStyle w:val="BasistekstEmtio"/>
              <w:rPr>
                <w:bCs/>
              </w:rPr>
            </w:pPr>
            <w:r>
              <w:rPr>
                <w:bCs/>
              </w:rPr>
              <w:lastRenderedPageBreak/>
              <w:t>13</w:t>
            </w:r>
          </w:p>
        </w:tc>
        <w:tc>
          <w:tcPr>
            <w:tcW w:w="3739" w:type="dxa"/>
            <w:shd w:val="clear" w:color="auto" w:fill="auto"/>
          </w:tcPr>
          <w:p w14:paraId="7533D9B3" w14:textId="0FA205AA" w:rsidR="00BA1127" w:rsidRPr="00FD6ACC" w:rsidRDefault="00BA1127" w:rsidP="00BA1127">
            <w:pPr>
              <w:rPr>
                <w:bCs/>
              </w:rPr>
            </w:pPr>
            <w:r w:rsidRPr="00DE34EB">
              <w:rPr>
                <w:bCs/>
              </w:rPr>
              <w:t xml:space="preserve">Uit de referentieopdracht blijkt kennis van en ervaring met </w:t>
            </w:r>
            <w:r w:rsidR="00E20951">
              <w:t>h</w:t>
            </w:r>
            <w:r w:rsidR="00E20951" w:rsidRPr="00053880">
              <w:t xml:space="preserve">et </w:t>
            </w:r>
            <w:r w:rsidR="001B5913" w:rsidRPr="001B5913">
              <w:t>integreren/koppelen van de door Inschrijver aan te bieden integrale Bedrijfsvoeringsoplossing met overige bedrijfsvoeringsapplicaties, software en/of webservices in andere (hosting- of on premise) omgevingen</w:t>
            </w:r>
          </w:p>
        </w:tc>
        <w:tc>
          <w:tcPr>
            <w:tcW w:w="2046" w:type="dxa"/>
            <w:shd w:val="clear" w:color="auto" w:fill="auto"/>
          </w:tcPr>
          <w:p w14:paraId="61338DA1" w14:textId="77777777" w:rsidR="00BA1127" w:rsidRPr="0081594A" w:rsidRDefault="00BA1127" w:rsidP="00BA1127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11CD3F05" w14:textId="77777777" w:rsidR="00BA1127" w:rsidRPr="0081594A" w:rsidRDefault="00BA1127" w:rsidP="00BA1127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46F69C9E" w:rsidR="00122BE4" w:rsidRPr="00995232" w:rsidRDefault="00122BE4" w:rsidP="00122BE4">
      <w:pPr>
        <w:pStyle w:val="BasistekstEmtio"/>
        <w:ind w:left="-1276"/>
      </w:pPr>
      <w:r w:rsidRPr="00995232">
        <w:t>Ondergetekende</w:t>
      </w:r>
      <w:r w:rsidR="00187759">
        <w:t>, Gegadigde,</w:t>
      </w:r>
      <w:r w:rsidRPr="00995232">
        <w:t xml:space="preserve">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F5A6466" w14:textId="77777777" w:rsidR="00122BE4" w:rsidRDefault="007C7BF1" w:rsidP="00D84E2D">
            <w:pPr>
              <w:pStyle w:val="BasistekstEmtio"/>
            </w:pPr>
            <w:r>
              <w:t>Gegadigde</w:t>
            </w:r>
          </w:p>
          <w:p w14:paraId="79B6D81D" w14:textId="7A9C641E" w:rsidR="007C7BF1" w:rsidRPr="00995232" w:rsidRDefault="007C7BF1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3EABBD5C" w14:textId="77777777" w:rsidR="00F56045" w:rsidRDefault="00F56045" w:rsidP="003F3547">
      <w:pPr>
        <w:pStyle w:val="BasistekstEmtio"/>
      </w:pPr>
    </w:p>
    <w:p w14:paraId="6FDBDEE9" w14:textId="1F6654E2" w:rsidR="00187759" w:rsidRPr="00995232" w:rsidRDefault="00187759" w:rsidP="00187759">
      <w:pPr>
        <w:pStyle w:val="BasistekstEmtio"/>
        <w:ind w:left="-1276"/>
      </w:pPr>
      <w:r w:rsidRPr="00995232">
        <w:t>Ondergetekende</w:t>
      </w:r>
      <w:r>
        <w:t>, referent,</w:t>
      </w:r>
      <w:r w:rsidRPr="00995232">
        <w:t xml:space="preserve"> verklaart </w:t>
      </w:r>
      <w:r>
        <w:t xml:space="preserve">dat </w:t>
      </w:r>
      <w:r w:rsidRPr="00995232">
        <w:t xml:space="preserve">bovenstaande tabel naar waarheid </w:t>
      </w:r>
      <w:r>
        <w:t>is</w:t>
      </w:r>
      <w:r w:rsidRPr="00995232">
        <w:t xml:space="preserve"> ingevuld</w:t>
      </w:r>
      <w:r>
        <w:t xml:space="preserve"> en dat de werkzaamheden naar tevredenheid zijn uitgevoerd</w:t>
      </w:r>
      <w:r w:rsidRPr="00995232">
        <w:t>.</w:t>
      </w:r>
    </w:p>
    <w:p w14:paraId="61039378" w14:textId="77777777" w:rsidR="00187759" w:rsidRPr="00995232" w:rsidRDefault="00187759" w:rsidP="00187759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87759" w:rsidRPr="00995232" w14:paraId="633F62B7" w14:textId="77777777" w:rsidTr="00533A7C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13D4220" w14:textId="32B9D8A6" w:rsidR="00187759" w:rsidRPr="00995232" w:rsidRDefault="007C7BF1" w:rsidP="00533A7C">
            <w:pPr>
              <w:pStyle w:val="BasistekstEmtio"/>
            </w:pPr>
            <w:r>
              <w:lastRenderedPageBreak/>
              <w:t>Referent</w:t>
            </w:r>
          </w:p>
          <w:p w14:paraId="061EB62C" w14:textId="77777777" w:rsidR="00187759" w:rsidRPr="00995232" w:rsidRDefault="00187759" w:rsidP="00533A7C">
            <w:pPr>
              <w:pStyle w:val="BasistekstEmtio"/>
            </w:pPr>
          </w:p>
        </w:tc>
      </w:tr>
      <w:tr w:rsidR="00187759" w:rsidRPr="00995232" w14:paraId="4FBC2AD3" w14:textId="77777777" w:rsidTr="00533A7C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BAF12E" w14:textId="77777777" w:rsidR="00187759" w:rsidRPr="00995232" w:rsidRDefault="00187759" w:rsidP="00533A7C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3E5D" w14:textId="77777777" w:rsidR="00187759" w:rsidRPr="00995232" w:rsidRDefault="00187759" w:rsidP="00533A7C">
            <w:pPr>
              <w:pStyle w:val="BasistekstEmtio"/>
            </w:pPr>
          </w:p>
          <w:p w14:paraId="1C3C48A9" w14:textId="77777777" w:rsidR="00187759" w:rsidRPr="00995232" w:rsidRDefault="00187759" w:rsidP="00533A7C">
            <w:pPr>
              <w:pStyle w:val="BasistekstEmtio"/>
            </w:pPr>
          </w:p>
        </w:tc>
      </w:tr>
      <w:tr w:rsidR="00187759" w:rsidRPr="00995232" w14:paraId="4D2C7302" w14:textId="77777777" w:rsidTr="00533A7C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C3B9AC" w14:textId="77777777" w:rsidR="00187759" w:rsidRPr="00995232" w:rsidRDefault="00187759" w:rsidP="00533A7C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A6DE" w14:textId="77777777" w:rsidR="00187759" w:rsidRPr="00995232" w:rsidRDefault="00187759" w:rsidP="00533A7C">
            <w:pPr>
              <w:pStyle w:val="BasistekstEmtio"/>
            </w:pPr>
          </w:p>
        </w:tc>
      </w:tr>
      <w:tr w:rsidR="00187759" w:rsidRPr="00995232" w14:paraId="27D1BD7C" w14:textId="77777777" w:rsidTr="00533A7C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44E95F" w14:textId="77777777" w:rsidR="00187759" w:rsidRPr="00995232" w:rsidRDefault="00187759" w:rsidP="00533A7C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AC98" w14:textId="77777777" w:rsidR="00187759" w:rsidRPr="00995232" w:rsidRDefault="00187759" w:rsidP="00533A7C">
            <w:pPr>
              <w:pStyle w:val="BasistekstEmtio"/>
            </w:pPr>
          </w:p>
          <w:p w14:paraId="491EF6D8" w14:textId="77777777" w:rsidR="00187759" w:rsidRPr="00995232" w:rsidRDefault="00187759" w:rsidP="00533A7C">
            <w:pPr>
              <w:pStyle w:val="BasistekstEmtio"/>
            </w:pPr>
          </w:p>
          <w:p w14:paraId="43F09C14" w14:textId="77777777" w:rsidR="00187759" w:rsidRPr="00995232" w:rsidRDefault="00187759" w:rsidP="00533A7C">
            <w:pPr>
              <w:pStyle w:val="BasistekstEmtio"/>
            </w:pPr>
          </w:p>
          <w:p w14:paraId="00A07C6B" w14:textId="77777777" w:rsidR="00187759" w:rsidRPr="00995232" w:rsidRDefault="00187759" w:rsidP="00533A7C">
            <w:pPr>
              <w:pStyle w:val="BasistekstEmtio"/>
            </w:pPr>
          </w:p>
        </w:tc>
      </w:tr>
      <w:tr w:rsidR="00187759" w:rsidRPr="00995232" w14:paraId="72A67C15" w14:textId="77777777" w:rsidTr="00533A7C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5F02C2" w14:textId="77777777" w:rsidR="00187759" w:rsidRPr="00995232" w:rsidRDefault="00187759" w:rsidP="00533A7C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A11C" w14:textId="77777777" w:rsidR="00187759" w:rsidRPr="00995232" w:rsidRDefault="00187759" w:rsidP="00533A7C">
            <w:pPr>
              <w:pStyle w:val="BasistekstEmtio"/>
            </w:pPr>
          </w:p>
        </w:tc>
      </w:tr>
    </w:tbl>
    <w:p w14:paraId="1C7FDA06" w14:textId="77777777" w:rsidR="00187759" w:rsidRDefault="00187759" w:rsidP="003F3547">
      <w:pPr>
        <w:pStyle w:val="BasistekstEmtio"/>
      </w:pPr>
    </w:p>
    <w:sectPr w:rsidR="00187759" w:rsidSect="00677A3A">
      <w:headerReference w:type="default" r:id="rId11"/>
      <w:pgSz w:w="16838" w:h="11906" w:orient="landscape" w:code="9"/>
      <w:pgMar w:top="2268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A8C6F" w14:textId="77777777" w:rsidR="008B04EF" w:rsidRPr="003F3547" w:rsidRDefault="008B04EF" w:rsidP="003F3547">
      <w:pPr>
        <w:pStyle w:val="Voettekst"/>
      </w:pPr>
    </w:p>
  </w:endnote>
  <w:endnote w:type="continuationSeparator" w:id="0">
    <w:p w14:paraId="7FCA0145" w14:textId="77777777" w:rsidR="008B04EF" w:rsidRPr="003F3547" w:rsidRDefault="008B04EF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Black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B7D87" w14:textId="77777777" w:rsidR="008B04EF" w:rsidRPr="003F3547" w:rsidRDefault="008B04EF" w:rsidP="003F3547">
      <w:pPr>
        <w:pStyle w:val="Voettekst"/>
      </w:pPr>
    </w:p>
  </w:footnote>
  <w:footnote w:type="continuationSeparator" w:id="0">
    <w:p w14:paraId="57464361" w14:textId="77777777" w:rsidR="008B04EF" w:rsidRPr="003F3547" w:rsidRDefault="008B04EF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4263260"/>
      <w:docPartObj>
        <w:docPartGallery w:val="Page Numbers (Top of Page)"/>
        <w:docPartUnique/>
      </w:docPartObj>
    </w:sdtPr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78BD3BE7" w:rsidR="00122BE4" w:rsidRDefault="00677A3A" w:rsidP="00677A3A">
    <w:pPr>
      <w:pStyle w:val="Koptekst"/>
      <w:ind w:left="-1134"/>
    </w:pPr>
    <w:r>
      <w:rPr>
        <w:noProof/>
      </w:rPr>
      <w:drawing>
        <wp:inline distT="0" distB="0" distL="0" distR="0" wp14:anchorId="0EB00362" wp14:editId="7B7449C5">
          <wp:extent cx="1779629" cy="993950"/>
          <wp:effectExtent l="0" t="0" r="0" b="0"/>
          <wp:docPr id="80479660" name="Afbeelding 1" descr="Afbeelding met symbool, geel, logo, Lettertyp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7757642" name="Afbeelding 1" descr="Afbeelding met symbool, geel, logo, Lettertype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4255" cy="996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abstractNum w:abstractNumId="31" w15:restartNumberingAfterBreak="0">
    <w:nsid w:val="7EB07727"/>
    <w:multiLevelType w:val="hybridMultilevel"/>
    <w:tmpl w:val="8576664C"/>
    <w:numStyleLink w:val="Opsommingteken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 w:numId="32" w16cid:durableId="1941720077">
    <w:abstractNumId w:val="31"/>
  </w:num>
  <w:num w:numId="33" w16cid:durableId="1277446101">
    <w:abstractNumId w:val="31"/>
    <w:lvlOverride w:ilvl="0">
      <w:lvl w:ilvl="0" w:tplc="4FF83B64">
        <w:numFmt w:val="bullet"/>
        <w:lvlText w:val="•"/>
        <w:lvlJc w:val="left"/>
        <w:pPr>
          <w:ind w:left="284" w:hanging="284"/>
        </w:pPr>
        <w:rPr>
          <w:rFonts w:ascii="Montserrat Black" w:hAnsi="Montserrat Black" w:hint="default"/>
        </w:rPr>
      </w:lvl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nl-NL" w:vendorID="1" w:dllVersion="512" w:checkStyle="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67"/>
    <w:rsid w:val="00042490"/>
    <w:rsid w:val="0004250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3E83"/>
    <w:rsid w:val="000E55A1"/>
    <w:rsid w:val="000E6E43"/>
    <w:rsid w:val="000F074E"/>
    <w:rsid w:val="000F213A"/>
    <w:rsid w:val="000F2D93"/>
    <w:rsid w:val="000F650E"/>
    <w:rsid w:val="00100B98"/>
    <w:rsid w:val="00106601"/>
    <w:rsid w:val="00106E6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93D"/>
    <w:rsid w:val="00187759"/>
    <w:rsid w:val="00187A59"/>
    <w:rsid w:val="00194838"/>
    <w:rsid w:val="001B1B37"/>
    <w:rsid w:val="001B4C7E"/>
    <w:rsid w:val="001B5913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1AA"/>
    <w:rsid w:val="003E75B4"/>
    <w:rsid w:val="003E766F"/>
    <w:rsid w:val="003F2747"/>
    <w:rsid w:val="003F3547"/>
    <w:rsid w:val="003F3A71"/>
    <w:rsid w:val="003F768C"/>
    <w:rsid w:val="004001AF"/>
    <w:rsid w:val="00400A80"/>
    <w:rsid w:val="00410F28"/>
    <w:rsid w:val="0041202A"/>
    <w:rsid w:val="0041674F"/>
    <w:rsid w:val="0041780D"/>
    <w:rsid w:val="0042594D"/>
    <w:rsid w:val="004324F5"/>
    <w:rsid w:val="00433053"/>
    <w:rsid w:val="00441382"/>
    <w:rsid w:val="00451BE4"/>
    <w:rsid w:val="00451FDB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2C90"/>
    <w:rsid w:val="004C51F8"/>
    <w:rsid w:val="004D2412"/>
    <w:rsid w:val="004F4A4D"/>
    <w:rsid w:val="004F6A99"/>
    <w:rsid w:val="004F7E37"/>
    <w:rsid w:val="005017F3"/>
    <w:rsid w:val="00501A64"/>
    <w:rsid w:val="00503BFD"/>
    <w:rsid w:val="005043E5"/>
    <w:rsid w:val="00513D36"/>
    <w:rsid w:val="00514FD0"/>
    <w:rsid w:val="00515E2F"/>
    <w:rsid w:val="00521726"/>
    <w:rsid w:val="00526530"/>
    <w:rsid w:val="005268BE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9462B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40BD"/>
    <w:rsid w:val="006373F7"/>
    <w:rsid w:val="00637BBC"/>
    <w:rsid w:val="00641E45"/>
    <w:rsid w:val="00647A67"/>
    <w:rsid w:val="0065326A"/>
    <w:rsid w:val="00653D01"/>
    <w:rsid w:val="00664EE1"/>
    <w:rsid w:val="006662ED"/>
    <w:rsid w:val="006767B2"/>
    <w:rsid w:val="00677A3A"/>
    <w:rsid w:val="00685EED"/>
    <w:rsid w:val="006953A2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1714A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77801"/>
    <w:rsid w:val="007865DD"/>
    <w:rsid w:val="00787B55"/>
    <w:rsid w:val="0079179F"/>
    <w:rsid w:val="00792EB6"/>
    <w:rsid w:val="00793E98"/>
    <w:rsid w:val="00796A8D"/>
    <w:rsid w:val="007A73A6"/>
    <w:rsid w:val="007B0C68"/>
    <w:rsid w:val="007B3114"/>
    <w:rsid w:val="007B5373"/>
    <w:rsid w:val="007C0010"/>
    <w:rsid w:val="007C037C"/>
    <w:rsid w:val="007C20CA"/>
    <w:rsid w:val="007C7BF1"/>
    <w:rsid w:val="007D4A7D"/>
    <w:rsid w:val="007D4DCE"/>
    <w:rsid w:val="007E2285"/>
    <w:rsid w:val="007E7724"/>
    <w:rsid w:val="007F0A2A"/>
    <w:rsid w:val="007F1344"/>
    <w:rsid w:val="007F1417"/>
    <w:rsid w:val="007F48F0"/>
    <w:rsid w:val="007F653F"/>
    <w:rsid w:val="007F74D8"/>
    <w:rsid w:val="008064EE"/>
    <w:rsid w:val="008075CD"/>
    <w:rsid w:val="00810585"/>
    <w:rsid w:val="008222EE"/>
    <w:rsid w:val="00823AC1"/>
    <w:rsid w:val="008266E6"/>
    <w:rsid w:val="00826EA4"/>
    <w:rsid w:val="00832239"/>
    <w:rsid w:val="00843B35"/>
    <w:rsid w:val="008455B4"/>
    <w:rsid w:val="00847F35"/>
    <w:rsid w:val="00854B34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04EF"/>
    <w:rsid w:val="008B5CD1"/>
    <w:rsid w:val="008C2F90"/>
    <w:rsid w:val="008C5834"/>
    <w:rsid w:val="008C6251"/>
    <w:rsid w:val="008D7BDD"/>
    <w:rsid w:val="00902125"/>
    <w:rsid w:val="0090254C"/>
    <w:rsid w:val="00906B1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46C8E"/>
    <w:rsid w:val="00950DB4"/>
    <w:rsid w:val="009534C6"/>
    <w:rsid w:val="00957CCB"/>
    <w:rsid w:val="009606EB"/>
    <w:rsid w:val="00962723"/>
    <w:rsid w:val="00963973"/>
    <w:rsid w:val="00966A8A"/>
    <w:rsid w:val="00966C61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30867"/>
    <w:rsid w:val="00A348D4"/>
    <w:rsid w:val="00A42EEC"/>
    <w:rsid w:val="00A50406"/>
    <w:rsid w:val="00A50767"/>
    <w:rsid w:val="00A50801"/>
    <w:rsid w:val="00A548C0"/>
    <w:rsid w:val="00A60A58"/>
    <w:rsid w:val="00A61B21"/>
    <w:rsid w:val="00A65B09"/>
    <w:rsid w:val="00A670BB"/>
    <w:rsid w:val="00A71291"/>
    <w:rsid w:val="00A76E7C"/>
    <w:rsid w:val="00A81955"/>
    <w:rsid w:val="00A83B14"/>
    <w:rsid w:val="00A871D6"/>
    <w:rsid w:val="00A9073C"/>
    <w:rsid w:val="00A92802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B01DA1"/>
    <w:rsid w:val="00B05761"/>
    <w:rsid w:val="00B11A76"/>
    <w:rsid w:val="00B1622C"/>
    <w:rsid w:val="00B1682E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28F8"/>
    <w:rsid w:val="00B944EC"/>
    <w:rsid w:val="00B9540B"/>
    <w:rsid w:val="00BA1127"/>
    <w:rsid w:val="00BA3794"/>
    <w:rsid w:val="00BA3F4D"/>
    <w:rsid w:val="00BA79E3"/>
    <w:rsid w:val="00BB04DC"/>
    <w:rsid w:val="00BB1FC1"/>
    <w:rsid w:val="00BB239A"/>
    <w:rsid w:val="00BB31CE"/>
    <w:rsid w:val="00BC0188"/>
    <w:rsid w:val="00BC18D1"/>
    <w:rsid w:val="00BC6FB7"/>
    <w:rsid w:val="00BE55A7"/>
    <w:rsid w:val="00BE64B3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4415F"/>
    <w:rsid w:val="00C50828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27BE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34AA"/>
    <w:rsid w:val="00D35DA7"/>
    <w:rsid w:val="00D47AD0"/>
    <w:rsid w:val="00D5509D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0951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6EFE"/>
    <w:rsid w:val="00E57D9A"/>
    <w:rsid w:val="00E60CE6"/>
    <w:rsid w:val="00E60FBD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A6E0B"/>
    <w:rsid w:val="00EB7C66"/>
    <w:rsid w:val="00EC2E1C"/>
    <w:rsid w:val="00EC42E3"/>
    <w:rsid w:val="00EC72BE"/>
    <w:rsid w:val="00ED62BB"/>
    <w:rsid w:val="00EE067D"/>
    <w:rsid w:val="00EE35E4"/>
    <w:rsid w:val="00EE4D15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2627A"/>
    <w:rsid w:val="00F3166C"/>
    <w:rsid w:val="00F33259"/>
    <w:rsid w:val="00F33BAD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0285"/>
    <w:rsid w:val="00F7766C"/>
    <w:rsid w:val="00F82076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1A75"/>
    <w:rsid w:val="00FC1E2B"/>
    <w:rsid w:val="00FC25E1"/>
    <w:rsid w:val="00FC3FA5"/>
    <w:rsid w:val="00FC6260"/>
    <w:rsid w:val="00FD2C03"/>
    <w:rsid w:val="00FD63B3"/>
    <w:rsid w:val="00FE1BFD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uiPriority w:val="4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cdc94b-0663-4db7-9680-25a035ce3d12">
      <Terms xmlns="http://schemas.microsoft.com/office/infopath/2007/PartnerControls"/>
    </lcf76f155ced4ddcb4097134ff3c332f>
    <TaxCatchAll xmlns="f255a0ef-eae5-4455-af29-f73fe5491bc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70A652BD0E1C4C8A0989253FF29474" ma:contentTypeVersion="11" ma:contentTypeDescription="Een nieuw document maken." ma:contentTypeScope="" ma:versionID="df40a0ddda57af44b71dea6e4c4499d9">
  <xsd:schema xmlns:xsd="http://www.w3.org/2001/XMLSchema" xmlns:xs="http://www.w3.org/2001/XMLSchema" xmlns:p="http://schemas.microsoft.com/office/2006/metadata/properties" xmlns:ns2="6ccdc94b-0663-4db7-9680-25a035ce3d12" xmlns:ns3="f255a0ef-eae5-4455-af29-f73fe5491bcd" targetNamespace="http://schemas.microsoft.com/office/2006/metadata/properties" ma:root="true" ma:fieldsID="0fa787d980d5bce39a5908b8fda338f8" ns2:_="" ns3:_="">
    <xsd:import namespace="6ccdc94b-0663-4db7-9680-25a035ce3d12"/>
    <xsd:import namespace="f255a0ef-eae5-4455-af29-f73fe5491b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dc94b-0663-4db7-9680-25a035ce3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523d364-035d-4562-91b6-d147d6d0b9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5a0ef-eae5-4455-af29-f73fe5491bc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fc8b5e-7144-4604-8f96-8bdd8e94d8d4}" ma:internalName="TaxCatchAll" ma:showField="CatchAllData" ma:web="f255a0ef-eae5-4455-af29-f73fe5491b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8DFF2-0921-44B6-A2B2-85AAE811685C}">
  <ds:schemaRefs>
    <ds:schemaRef ds:uri="http://schemas.microsoft.com/office/2006/metadata/properties"/>
    <ds:schemaRef ds:uri="http://schemas.microsoft.com/office/infopath/2007/PartnerControls"/>
    <ds:schemaRef ds:uri="6ccdc94b-0663-4db7-9680-25a035ce3d12"/>
    <ds:schemaRef ds:uri="f255a0ef-eae5-4455-af29-f73fe5491bcd"/>
  </ds:schemaRefs>
</ds:datastoreItem>
</file>

<file path=customXml/itemProps4.xml><?xml version="1.0" encoding="utf-8"?>
<ds:datastoreItem xmlns:ds="http://schemas.openxmlformats.org/officeDocument/2006/customXml" ds:itemID="{7B9A9EFA-2E72-4AC9-A8E0-20BF5497F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cdc94b-0663-4db7-9680-25a035ce3d12"/>
    <ds:schemaRef ds:uri="f255a0ef-eae5-4455-af29-f73fe5491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14</cp:revision>
  <dcterms:created xsi:type="dcterms:W3CDTF">2024-09-24T11:29:00Z</dcterms:created>
  <dcterms:modified xsi:type="dcterms:W3CDTF">2024-09-24T13:23:00Z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0x0101008070A652BD0E1C4C8A0989253FF29474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  <property fmtid="{D5CDD505-2E9C-101B-9397-08002B2CF9AE}" pid="6" name="MediaServiceImageTags">
    <vt:lpwstr/>
  </property>
</Properties>
</file>